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0468314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222143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9033550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397156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0194921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5626942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095269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081645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9612813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075122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6205493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2228456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8559743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4293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0261752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737978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